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Вирусология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02:25 МСК · База обновлена: 27.08.2026, 22:08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Пациента Л. 15 лет в течение двух недель беспокоят слабость, утомляемость, субфебрильная температура (до 37,5ºС), першение в горле. К врачу не обращался, полоскал горло содой. Недавно заметил появление болезненных «шишек» на шее.</w:t>
      </w:r>
    </w:p>
    <w:p>
      <w:pPr>
        <w:spacing w:after="58"/>
      </w:pPr>
      <w:r>
        <w:rPr>
          <w:b w:val="0"/>
          <w:i w:val="0"/>
        </w:rPr>
        <w:t>На 15 день болезни температура вечером до 38,5ºС, боль в горле. Вызвал врача на дом, осмотрен, диагноз «ангина», рекомендована госпитализация. В приемном отделении при осмотре выявлены увеличение миндалин до 2 степени, покрытых налетами на 2/3, увеличение печени на 1,5 см от края реберной дуги, пальпируется увеличенная селезенка. Помимо подчелюстных лимфатических узлов, были также увеличены боковые и передние шейные.</w:t>
      </w:r>
    </w:p>
    <w:p>
      <w:pPr>
        <w:pStyle w:val="Heading2"/>
      </w:pPr>
      <w:r>
        <w:t>1. Консультирование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Вирус Эпштейна – Барр принадлежит к семейству _Herpesviridae_ и имеет видовое официальное название герпесвирус человека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4 - 4</w:t>
      </w:r>
    </w:p>
    <w:p>
      <w:pPr>
        <w:spacing w:after="58"/>
      </w:pPr>
      <w:r>
        <w:rPr>
          <w:b w:val="0"/>
          <w:i w:val="0"/>
        </w:rPr>
        <w:t>Вирус Эпштейна-Барр принадлежит к семейству _Herpesviridae_ и имеет видовое официальное название герпесвирус человека 4 (HHV-5 - _human herpesvirus_ 5).</w:t>
      </w:r>
    </w:p>
    <w:p>
      <w:pPr>
        <w:spacing w:after="58"/>
      </w:pPr>
      <w:r>
        <w:rPr>
          <w:b w:val="0"/>
          <w:i w:val="0"/>
        </w:rPr>
        <w:t>Руководство по вирусологии «Вирусы и вирусные инфекции человека и животных» /под ред. Д.К. Львова. – М: ООО «Издательство «МИА», 2013. С. 138.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Геном герпесвирусов представлен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одноцепочечной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РНК отрицательной направленности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двухцепочечной 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РНК положительной направленности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двухцепочечной ДНК</w:t>
      </w:r>
    </w:p>
    <w:p>
      <w:pPr>
        <w:spacing w:after="58"/>
      </w:pPr>
      <w:r>
        <w:rPr>
          <w:b w:val="0"/>
          <w:i w:val="0"/>
        </w:rPr>
        <w:t>Отряд _Herpesvirales_ включает в себя оболочечные вирусы с линейной двухцепочечной ДНК.</w:t>
      </w:r>
    </w:p>
    <w:p>
      <w:pPr>
        <w:spacing w:after="58"/>
      </w:pPr>
      <w:r>
        <w:rPr>
          <w:b w:val="0"/>
          <w:i w:val="0"/>
        </w:rPr>
        <w:t>Руководство по вирусологии «Вирусы и вирусные инфекции человека и животных» /под ред. Д.К. Львова. – М: ООО «Издательство «МИА», 2013. С. 132.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Вирус Эпштейна – Барр поражает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сердечно-сосудистую систему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нервную ткань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костные структуры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лимфатическую систему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лимфатическую систему</w:t>
      </w:r>
    </w:p>
    <w:p>
      <w:pPr>
        <w:spacing w:after="58"/>
      </w:pPr>
      <w:r>
        <w:rPr>
          <w:b w:val="0"/>
          <w:i w:val="0"/>
        </w:rPr>
        <w:t>Вирус Эпштейна-Барр поражает лимфатическую систему.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Вирус Эпштейна – Барр вызывает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саркому Капоши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инфекционный мононуклеоз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герпангину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розеолу (трехдневную лихорадку)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инфекционный мононуклеоз</w:t>
      </w:r>
    </w:p>
    <w:p>
      <w:pPr>
        <w:spacing w:after="58"/>
      </w:pPr>
      <w:r>
        <w:rPr>
          <w:b w:val="0"/>
          <w:i w:val="0"/>
        </w:rPr>
        <w:t>Вирус Эпштейна – Барр вызывает инфекционный мононуклеоз.</w:t>
      </w:r>
    </w:p>
    <w:p>
      <w:pPr>
        <w:spacing w:after="58"/>
      </w:pPr>
      <w:r>
        <w:rPr>
          <w:b w:val="0"/>
          <w:i w:val="0"/>
        </w:rPr>
        <w:t>Медицинская вирусология: учебное пособие / И.И. Генералов, Н.В. Железняк, В.К. Окулич, А.В. Фролова, И.В. Зубарева, А.М. Моисеева, С.А. Сенькович, В.Е. Шилин, А.Г. Денисенко, А.Г. Генералова. Под ред. И.И. Генералова. - Витебск, ВГМУ, 2017 г.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0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Резервуаром латентного вируса Эпштейна – Барр (ВЭБ)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Т-лимфоциты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В-лимфоциты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нейтрофилы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эозинофилы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В-лимфоциты</w:t>
      </w:r>
    </w:p>
    <w:p>
      <w:pPr>
        <w:spacing w:after="58"/>
      </w:pPr>
      <w:r>
        <w:rPr>
          <w:b w:val="0"/>
          <w:i w:val="0"/>
        </w:rPr>
        <w:t>Латентность обусловлена присутствием вирусной ДНК в ядре зараженного В-лимфоцита, в виде кольцевой эписомы.</w:t>
      </w:r>
    </w:p>
    <w:p>
      <w:pPr>
        <w:spacing w:after="58"/>
      </w:pPr>
      <w:r>
        <w:rPr>
          <w:b w:val="0"/>
          <w:i w:val="0"/>
        </w:rPr>
        <w:t>Медицинская вирусология: учебное пособие / И.И. Генералов, Н.В. Железняк, В.К. Окулич, А.В. Фролова, И.В. Зубарева, А.М. Моисеева, С.А. Сенькович, В.Е. Шилин, А.Г. Денисенко, А.Г. Генералова. Под ред. И.И. Генералова. - Витебск, ВГМУ, 2017 г.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Выполнение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Серологический метод позволяет выявлять в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ДНК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антитела</w:t>
      </w:r>
    </w:p>
    <w:p>
      <w:pPr>
        <w:spacing w:after="58"/>
      </w:pPr>
      <w:r>
        <w:rPr>
          <w:b w:val="0"/>
          <w:i w:val="0"/>
        </w:rPr>
        <w:t>Серологический метод основан на обнаружении в крови антител иммуноглобулинов класса G и M.</w:t>
      </w:r>
    </w:p>
    <w:p>
      <w:pPr>
        <w:spacing w:after="58"/>
      </w:pPr>
      <w:r>
        <w:rPr>
          <w:b w:val="0"/>
          <w:i w:val="0"/>
        </w:rPr>
        <w:t>Герпесвирусные инфекции у детей: руководство для врачей / А.И. Кусельман, И.Л. Соловьева, А.П. Черданцев; под ред. А.И. Кусельмана. – Ульяновск : УлГУ, 2017 , Глава 15, С. 203.</w:t>
      </w:r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При инфекционном мононуклеозе в результате стимуляции В-лимфоцитов в крови возрастает уровень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IgА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IgM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IgG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IgM</w:t>
      </w:r>
    </w:p>
    <w:p>
      <w:pPr>
        <w:spacing w:after="58"/>
      </w:pPr>
      <w:r>
        <w:rPr>
          <w:b w:val="0"/>
          <w:i w:val="0"/>
        </w:rPr>
        <w:t>При инфекционном мононуклеозе в результате стимуляции В-лимфоцитов в крови возрастает уровень IgM.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Метод полимеразной цепной реакции выявляет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клетки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ДНК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антитела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ДНК</w:t>
      </w:r>
    </w:p>
    <w:p>
      <w:pPr>
        <w:spacing w:after="58"/>
      </w:pPr>
      <w:r>
        <w:rPr>
          <w:b w:val="0"/>
          <w:i w:val="0"/>
        </w:rPr>
        <w:t>С помощью полимеразной цепной реакции (ПЦР) выявляется ДНК.</w:t>
      </w:r>
    </w:p>
    <w:p>
      <w:pPr>
        <w:spacing w:after="58"/>
      </w:pPr>
      <w:r>
        <w:rPr>
          <w:b w:val="0"/>
          <w:i w:val="0"/>
        </w:rPr>
        <w:t>Герпесвирусные инфекции у детей: руководство для врачей / А.И. Кусельман, И.Л. Соловьева, А.П. Черданцев; под ред. А.И. Кусельмана. – Ульяновск : УлГУ, 2017 Глава 15, С. 202.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проведения исследований на выявление герпесвирусов клинический материал должен храниться при температуре (в градусах Цельсия)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-16-18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+23-25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-70-80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+2-8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+2-8</w:t>
      </w:r>
    </w:p>
    <w:p>
      <w:pPr>
        <w:spacing w:after="58"/>
      </w:pPr>
      <w:r>
        <w:rPr>
          <w:b w:val="0"/>
          <w:i w:val="0"/>
        </w:rPr>
        <w:t>Образцы, накапливаемые для отправки на исследование, должны храниться при температуре плюс 2-8˚С.</w:t>
      </w:r>
    </w:p>
    <w:p>
      <w:pPr>
        <w:spacing w:after="58"/>
      </w:pPr>
      <w:r>
        <w:rPr>
          <w:b w:val="0"/>
          <w:i w:val="0"/>
        </w:rPr>
        <w:t>Герпесвирусные инфекции человека: руководство для врачей /под ред. В.А. Исакова. – Спб.: СпецЛит, 2013. П. 4.7, С. 136.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Для исследования методом полимеразной цепной реакции максимальный срок хранения клинического материала составляет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1 - 8</w:t>
      </w:r>
    </w:p>
    <w:p>
      <w:pPr>
        <w:spacing w:after="58"/>
      </w:pPr>
      <w:r>
        <w:rPr>
          <w:b w:val="0"/>
          <w:i w:val="0"/>
        </w:rPr>
        <w:t>Для исследования методом полимеразной цепной реакции максимальный срок хранения клинического материала 8 часов.</w:t>
      </w:r>
    </w:p>
    <w:p>
      <w:pPr>
        <w:spacing w:after="58"/>
      </w:pPr>
      <w:r>
        <w:rPr>
          <w:b w:val="0"/>
          <w:i w:val="0"/>
        </w:rPr>
        <w:t>Герпесвирусные инфекции человека: руководство для врачей /под ред. В.А. Исакова. – Спб.: СпецЛит, 2013. П. 4.7, С. 136.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биохимическом анализе крови при инфекции, вызванной вирусом Эпштейна – Барр, может повышаться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глюкоза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АЛТ/АСТ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общий белок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холестерин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АЛТ/АСТ</w:t>
      </w:r>
    </w:p>
    <w:p>
      <w:pPr>
        <w:spacing w:after="58"/>
      </w:pPr>
      <w:r>
        <w:rPr>
          <w:b w:val="0"/>
          <w:i w:val="0"/>
        </w:rPr>
        <w:t>Увеличение размеров печени и повышение активности аминотрансфераз является характерным симптомом инфекции, вызванной вирусом Эпштейна-Барр.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ИНФЕКЦИОННЫЙ МОНОНУКЛЕОЗ У ВЗРОСЛЫХ. Национальное научное общество инфекционистов, 2014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При инфекции, вызванной вирусом Эпштейна – Барр, в общем анализе крови характерно повышение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палочкоядерных нейтрофилов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атипичных мононуклеаров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эозинофилов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тромбоцитов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атипичных мононуклеаров</w:t>
      </w:r>
    </w:p>
    <w:p>
      <w:pPr>
        <w:spacing w:after="58"/>
      </w:pPr>
      <w:r>
        <w:rPr>
          <w:b w:val="0"/>
          <w:i w:val="0"/>
        </w:rPr>
        <w:t>При инфекции, вызванной вирусом Эпштейна – Барр, в общем анализе крови характерно повышение атипичных мононуклеаров.</w:t>
      </w:r>
    </w:p>
    <w:p>
      <w:pPr>
        <w:spacing w:after="58"/>
      </w:pPr>
      <w:r>
        <w:rPr>
          <w:b w:val="0"/>
          <w:i w:val="0"/>
        </w:rPr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</w:r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r>
        <w:br w:type="page"/>
      </w:r>
    </w:p>
    <w:p>
      <w:pPr>
        <w:pStyle w:val="Heading1"/>
      </w:pPr>
      <w:bookmarkStart w:id="17" w:name="case_0002"/>
      <w:r>
        <w:t>Ситуационная задача 0002</w:t>
      </w:r>
      <w:bookmarkEnd w:id="17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Вирусология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Х. 28 лет заболел 26 ноября 20ХХ г. Начало заболевания острое, с подъема температуры до 39,7°С в течение нескольких часов, ломота в теле, слабость, головная боль, однократная рвота. 27 ноября повышение температуры до 38,9°С, появился кашель малопродуктивный, боли в горле. 28 ноября – повышение температуры до 39,2°С, усиление кашля, появилась одышка при физической нагрузке. Самостоятельно не лечился, за медицинской помощью не обращался. 28 ноября вызвал бригаду СМП, после осмотра врача госпитализирован в стационар.</w:t>
      </w:r>
    </w:p>
    <w:p>
      <w:pPr>
        <w:spacing w:after="58"/>
      </w:pPr>
      <w:r>
        <w:rPr>
          <w:b w:val="0"/>
          <w:i w:val="0"/>
        </w:rPr>
        <w:t>При поступлении в стационар состояние оценено как тяжелое, клинически поставлен диагноз «Грипп», проведена экспресс-диагностика носоглоточного смыва, получен положительный результат на грипп A(H1N1) pdm09. По тяжести состояния пациент госпитализирован в отделение реанимации. 29 ноября в связи с нарастанием дыхательной недостаточности пациент переведен на искусственную вентиляцию легких. 1 декабря нарастание сердечно-сосудистой и дыхательной недостаточности, наступила биологическая смерть пациента.</w:t>
      </w:r>
    </w:p>
    <w:p>
      <w:pPr>
        <w:spacing w:after="58"/>
      </w:pPr>
      <w:r>
        <w:rPr>
          <w:b w:val="0"/>
          <w:i w:val="0"/>
        </w:rPr>
        <w:t>При поступлении в стационар у пациента произведен повторный забор прижизненного носоглоточного смыва и прижизненной сыворотки крови.</w:t>
      </w:r>
    </w:p>
    <w:p>
      <w:pPr>
        <w:pStyle w:val="Heading2"/>
      </w:pPr>
      <w:r>
        <w:t>1. Выполнение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Лабораторная диагностика возбудителей ОРВИ и гриппа в носоглоточных смывах от пациента может быть проведена реакцией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полимеразной цепной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торможения гемагглютинации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иммобилизации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гемагглютинации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полимеразной цепной</w:t>
      </w:r>
    </w:p>
    <w:p>
      <w:pPr>
        <w:spacing w:after="58"/>
      </w:pPr>
      <w:r>
        <w:rPr>
          <w:b w:val="0"/>
          <w:i w:val="0"/>
        </w:rPr>
        <w:t>Лабораторная диагностика возбудителей ОРВИ в носоглоточных смывах от пациента может быть проведена полимеразной цепной реакцией.</w:t>
      </w:r>
    </w:p>
    <w:p>
      <w:pPr>
        <w:spacing w:after="58"/>
      </w:pPr>
      <w:r>
        <w:rPr>
          <w:b w:val="0"/>
          <w:i w:val="0"/>
        </w:rPr>
        <w:t>МР 3.1.0117-17 «Лабораторная диагностика гриппа и других ОРВИ методом полимеразной цепной реакции». Методические рекомендации. - Москва, 2017, пункт 3.1.1</w:t>
      </w:r>
    </w:p>
    <w:p>
      <w:pPr>
        <w:spacing w:after="58"/>
      </w:pPr>
      <w:hyperlink r:id="rId38">
        <w:r>
          <w:rPr>
            <w:color w:val="173C49"/>
            <w:u w:val="single"/>
          </w:rPr>
          <w:t xml:space="preserve">Клинические рекомендации Минздрава России. Грипп у взрослых,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Культивирование вируса гриппа проводят на перевиваемой культуре клеток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из раковой опухоли шейки матки женщины (HeLa)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почек эмбриона свиньи (ППЭС)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полученных из сердца обезьяны циномольгус (СОЦ)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полученных из почек собаки породы спаниель (MDCK)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полученных из почек собаки породы спаниель (MDCK)</w:t>
      </w:r>
    </w:p>
    <w:p>
      <w:pPr>
        <w:spacing w:after="58"/>
      </w:pPr>
      <w:r>
        <w:rPr>
          <w:b w:val="0"/>
          <w:i w:val="0"/>
        </w:rPr>
        <w:t>Культивирование вируса гриппа проводят на перевиваемой культуре клеток, полученных из почек собаки породы спаниель (MDCK).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2.1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Для выделения вирусов гриппа используют суспензию органов и тканей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мочевого пузыря, матки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легких, бронхов, трахеи, селезенки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желудка, кишечника, поджелудочной железы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печени, почек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легких, бронхов, трахеи, селезенки</w:t>
      </w:r>
    </w:p>
    <w:p>
      <w:pPr>
        <w:spacing w:after="58"/>
      </w:pPr>
      <w:r>
        <w:rPr>
          <w:b w:val="0"/>
          <w:i w:val="0"/>
        </w:rPr>
        <w:t>Для выделения вирусов гриппа используют суспензию органов и тканей легких, бронхов, трахеи, селезенки.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2.4.1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Для выделения штаммов вирусов гриппа могут быть использованы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хорьки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2-дневные мышата-сосунки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9-11-дневные развивающиеся куриные эмбрионы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крысы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3 - 9-11-дневные развивающиеся куриные эмбрионы</w:t>
      </w:r>
    </w:p>
    <w:p>
      <w:pPr>
        <w:spacing w:after="58"/>
      </w:pPr>
      <w:r>
        <w:rPr>
          <w:b w:val="0"/>
          <w:i w:val="0"/>
        </w:rPr>
        <w:t>Для выделения штаммов вирусов гриппа могут быть использованы 9-11-дневные развивающиеся куриные эмбрионы.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4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Наличие вируса гриппа в культуральной жидкости определяют в реакции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гемагглютинации (РГА)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электрофореза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торможения гемагглютинации (РТГА)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радиального гемолиза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гемагглютинации (РГА)</w:t>
      </w:r>
    </w:p>
    <w:p>
      <w:pPr>
        <w:spacing w:after="58"/>
      </w:pPr>
      <w:r>
        <w:rPr>
          <w:b w:val="0"/>
          <w:i w:val="0"/>
        </w:rPr>
        <w:t>Наличия вируса гриппа в культуральной жидкости определяют в реакции гемагглютинации (РГА).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2.4.1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Типирование и субтипирование вируса гриппа проводят в реакции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Кучерова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гемагглютинации (РГА)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электрофореза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торможения гемагглютинации (РТГА)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торможения гемагглютинации (РТГА)</w:t>
      </w:r>
    </w:p>
    <w:p>
      <w:pPr>
        <w:spacing w:after="58"/>
      </w:pPr>
      <w:r>
        <w:rPr>
          <w:b w:val="0"/>
          <w:i w:val="0"/>
        </w:rPr>
        <w:t>Типирование и субтипирование вируса гриппа проводят в реакции торможения гемагглютинации (РТГА).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Для типирования изолятов на грипп в реакции торможения гемагглютинирующей активности используют эритроциты человека группы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AB (IV)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B (III)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A (II)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 (I)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4 - 0 (I)</w:t>
      </w:r>
    </w:p>
    <w:p>
      <w:pPr>
        <w:spacing w:after="58"/>
      </w:pPr>
      <w:r>
        <w:rPr>
          <w:b w:val="0"/>
          <w:i w:val="0"/>
        </w:rPr>
        <w:t>Для типирования изолятов на грипп в реакции торможения гемагглютинирующей активности используют эритроциты человека группы крови 0 (I).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Для типирования изолятов, выделенных на куриных эмбрионах, на принадлежность к типу/подтипу вируса гриппа могут быть использованы эритроциты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лошади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петуха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человека А(II) группы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овцы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петуха</w:t>
      </w:r>
    </w:p>
    <w:p>
      <w:pPr>
        <w:spacing w:after="58"/>
      </w:pPr>
      <w:r>
        <w:rPr>
          <w:b w:val="0"/>
          <w:i w:val="0"/>
        </w:rPr>
        <w:t>Для типирования изолятов, выделенных на куриных эмбрионах, на принадлежность к типу/подтипу вируса гриппа могут быть использованы эритроциты петуха.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При постановке РГА и РТГА используют эритроциты человека и птиц в концентрациях соответственно (в %)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0,75 и 1,0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0,75 и 0,5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0,5 и 0,75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1,0 и 0,5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2 - 0,75 и 0,5</w:t>
      </w:r>
    </w:p>
    <w:p>
      <w:pPr>
        <w:spacing w:after="58"/>
      </w:pPr>
      <w:r>
        <w:rPr>
          <w:b w:val="0"/>
          <w:i w:val="0"/>
        </w:rPr>
        <w:t>При постановке РГА и РТГА используют эритроциты человека и птиц в концентрациях соответственно 0,75% и 0,5%.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 xml:space="preserve">Рабочая доза вирусного антигена в 50 мкл раствора должно содержать </w:t>
      </w:r>
      <w:r>
        <w:rPr>
          <w:b w:val="0"/>
          <w:i w:val="0"/>
        </w:rPr>
        <w:t>_____</w:t>
      </w:r>
      <w:r>
        <w:rPr>
          <w:b w:val="0"/>
          <w:i w:val="0"/>
        </w:rPr>
        <w:t xml:space="preserve"> ГАЕ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8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16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3 - 8</w:t>
      </w:r>
    </w:p>
    <w:p>
      <w:pPr>
        <w:spacing w:after="58"/>
      </w:pPr>
      <w:r>
        <w:rPr>
          <w:b w:val="0"/>
          <w:i w:val="0"/>
        </w:rPr>
        <w:t>Рабочая доза вирусного антигена в 50 мкл раствора должно содержать 8 ГАЕ.</w:t>
      </w:r>
    </w:p>
    <w:p>
      <w:pPr>
        <w:spacing w:after="58"/>
      </w:pPr>
      <w:r>
        <w:rPr>
          <w:b w:val="0"/>
          <w:i w:val="0"/>
        </w:rPr>
        <w:t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0100/4430-06-34), пункт 5</w:t>
      </w:r>
    </w:p>
    <w:p>
      <w:pPr>
        <w:spacing w:after="58"/>
      </w:pPr>
      <w:hyperlink r:id="rId40">
        <w:r>
          <w:rPr>
            <w:color w:val="173C49"/>
            <w:u w:val="single"/>
          </w:rPr>
          <w:t xml:space="preserve">Методические рекомендации «Выделение вирусов гриппа в клеточных культурах и куриных эмбрионах и их идентификация» (утв. Федеральной службой по надзору в сфере защиты прав потребителей и благополучия человека от 18 апреля 2006. № 0100/4430-06-34)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Реакция торможения гемагглютинирующей активности (РТГА) в сыворотках крови позволяет определить уровень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антител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гемагглютинирующих единиц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интерферонов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антигена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антител</w:t>
      </w:r>
    </w:p>
    <w:p>
      <w:pPr>
        <w:spacing w:after="58"/>
      </w:pPr>
      <w:r>
        <w:rPr>
          <w:b w:val="0"/>
          <w:i w:val="0"/>
        </w:rPr>
        <w:t>Реакция торможения гемагглютинирующей активности (РТГА) в сыворотках крови позволяет определить уровень антител.</w:t>
      </w:r>
    </w:p>
    <w:p>
      <w:pPr>
        <w:spacing w:after="58"/>
      </w:pPr>
      <w:r>
        <w:rPr>
          <w:b w:val="0"/>
          <w:i w:val="0"/>
        </w:rPr>
        <w:t>МУ 3.1.3490-17 «Изучение популяционного иммунитета к гриппу у населения Российской Федерации». Методические указания. – М.: Федеральный центр гигиены и эпидемиологии Роспотребнадзора, 2017, пункт 4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Защитным уровнем специфических антител к вирусам гриппа считают титр не менее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1:320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1:160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1:80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1:40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4 - 1:40</w:t>
      </w:r>
    </w:p>
    <w:p>
      <w:pPr>
        <w:spacing w:after="58"/>
      </w:pPr>
      <w:r>
        <w:rPr>
          <w:b w:val="0"/>
          <w:i w:val="0"/>
        </w:rPr>
        <w:t>Защитным уровнем специфических антител к вирусам гриппа считают титр не менее 1:40.</w:t>
      </w:r>
    </w:p>
    <w:p>
      <w:pPr>
        <w:spacing w:after="58"/>
      </w:pPr>
      <w:r>
        <w:rPr>
          <w:b w:val="0"/>
          <w:i w:val="0"/>
        </w:rPr>
        <w:t>МУ 3.1.3490-17 «Изучение популяционного иммунитета к гриппу у населения Российской Федерации». Методические указания. – М.: Федеральный центр гигиены и эпидемиологии Роспотребнадзора, 2017, пункт 5.4</w:t>
      </w:r>
    </w:p>
    <w:p>
      <w:pPr>
        <w:spacing w:after="58"/>
      </w:pPr>
      <w:hyperlink r:id="rId47">
        <w:r>
          <w:rPr>
            <w:color w:val="173C49"/>
            <w:u w:val="single"/>
          </w:rPr>
          <w:t xml:space="preserve">МУ 3.1.3490-17 «Изучение популяционного иммунитета к гриппу у населения Российской Федерации. Методические указания»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Вирусология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isp1nv#paragraph_isp1nv" TargetMode="External"/><Relationship Id="rId21" Type="http://schemas.openxmlformats.org/officeDocument/2006/relationships/image" Target="media/image5.png"/><Relationship Id="rId22" Type="http://schemas.openxmlformats.org/officeDocument/2006/relationships/hyperlink" Target="https://library.mededtech.ru/rest/documents/tom1/?anchor=paragraph_bp1e12#paragraph_bp1e12" TargetMode="External"/><Relationship Id="rId23" Type="http://schemas.openxmlformats.org/officeDocument/2006/relationships/hyperlink" Target="https://library.mededtech.ru/rest/documents/tom1/?anchor=paragraph_d0c2lf#paragraph_d0c2lf" TargetMode="External"/><Relationship Id="rId24" Type="http://schemas.openxmlformats.org/officeDocument/2006/relationships/image" Target="media/image6.png"/><Relationship Id="rId25" Type="http://schemas.openxmlformats.org/officeDocument/2006/relationships/hyperlink" Target="https://library.mededtech.ru/rest/documents/library-414/?anchor=paragraph_dc8280#paragraph_dc8280" TargetMode="External"/><Relationship Id="rId26" Type="http://schemas.openxmlformats.org/officeDocument/2006/relationships/hyperlink" Target="https://library.mededtech.ru/rest/documents/tom1/?anchor=paragraph_9do0d4#paragraph_9do0d4" TargetMode="External"/><Relationship Id="rId27" Type="http://schemas.openxmlformats.org/officeDocument/2006/relationships/hyperlink" Target="https://library.mededtech.ru/rest/documents/library-414/?anchor=paragraph_ec60qq#paragraph_ec60qq" TargetMode="External"/><Relationship Id="rId28" Type="http://schemas.openxmlformats.org/officeDocument/2006/relationships/hyperlink" Target="https://library.mededtech.ru/rest/documents/library-415/?anchor=paragraph_ih5in2#paragraph_ih5in2" TargetMode="External"/><Relationship Id="rId29" Type="http://schemas.openxmlformats.org/officeDocument/2006/relationships/hyperlink" Target="https://library.mededtech.ru/rest/documents/tom1/?anchor=paragraph_nlknga#paragraph_nlknga" TargetMode="External"/><Relationship Id="rId30" Type="http://schemas.openxmlformats.org/officeDocument/2006/relationships/hyperlink" Target="https://library.mededtech.ru/rest/documents/library-415/?anchor=paragraph_cuh8hb#paragraph_cuh8hb" TargetMode="External"/><Relationship Id="rId31" Type="http://schemas.openxmlformats.org/officeDocument/2006/relationships/hyperlink" Target="https://library.mededtech.ru/rest/documents/library-416/?anchor=paragraph_jo9pdp#paragraph_jo9pdp" TargetMode="External"/><Relationship Id="rId32" Type="http://schemas.openxmlformats.org/officeDocument/2006/relationships/image" Target="media/image7.png"/><Relationship Id="rId33" Type="http://schemas.openxmlformats.org/officeDocument/2006/relationships/hyperlink" Target="https://library.mededtech.ru/rest/documents/Inf_mononuclpdf23/" TargetMode="External"/><Relationship Id="rId34" Type="http://schemas.openxmlformats.org/officeDocument/2006/relationships/hyperlink" Target="https://library.mededtech.ru/rest/documents/Inf_mononuclpdf23/#table_d787c4" TargetMode="External"/><Relationship Id="rId35" Type="http://schemas.openxmlformats.org/officeDocument/2006/relationships/hyperlink" Target="https://library.mededtech.ru/rest/documents/tom1/?anchor=paragraph_o8qu5h#paragraph_o8qu5h" TargetMode="External"/><Relationship Id="rId36" Type="http://schemas.openxmlformats.org/officeDocument/2006/relationships/hyperlink" Target="https://library.mededtech.ru/rest/documents/tom1/?anchor=paragraph_9se2r7#paragraph_9se2r7" TargetMode="External"/><Relationship Id="rId37" Type="http://schemas.openxmlformats.org/officeDocument/2006/relationships/hyperlink" Target="https://library.mededtech.ru/rest/documents/tom1/?anchor=paragraph_ilv4uk#paragraph_ilv4uk" TargetMode="External"/><Relationship Id="rId38" Type="http://schemas.openxmlformats.org/officeDocument/2006/relationships/hyperlink" Target="https://library.mededtech.ru/rest/documents/KP749_2/" TargetMode="External"/><Relationship Id="rId39" Type="http://schemas.openxmlformats.org/officeDocument/2006/relationships/hyperlink" Target="https://library.mededtech.ru/rest/documents/KP749_2/#list_item_q7m555" TargetMode="External"/><Relationship Id="rId40" Type="http://schemas.openxmlformats.org/officeDocument/2006/relationships/hyperlink" Target="https://library.mededtech.ru/rest/documents/vydelvrs/" TargetMode="External"/><Relationship Id="rId41" Type="http://schemas.openxmlformats.org/officeDocument/2006/relationships/hyperlink" Target="https://library.mededtech.ru/rest/documents/vydelvrs/#paragraph_jr1j4m" TargetMode="External"/><Relationship Id="rId42" Type="http://schemas.openxmlformats.org/officeDocument/2006/relationships/hyperlink" Target="https://library.mededtech.ru/rest/documents/vydelvrs/#paragraph_9csvh0" TargetMode="External"/><Relationship Id="rId43" Type="http://schemas.openxmlformats.org/officeDocument/2006/relationships/hyperlink" Target="https://library.mededtech.ru/rest/documents/vydelvrs/#paragraph_h4djs2" TargetMode="External"/><Relationship Id="rId44" Type="http://schemas.openxmlformats.org/officeDocument/2006/relationships/hyperlink" Target="https://library.mededtech.ru/rest/documents/vydelvrs/#paragraph_2g2o0o" TargetMode="External"/><Relationship Id="rId45" Type="http://schemas.openxmlformats.org/officeDocument/2006/relationships/hyperlink" Target="https://library.mededtech.ru/rest/documents/vydelvrs/#paragraph_h2h507" TargetMode="External"/><Relationship Id="rId46" Type="http://schemas.openxmlformats.org/officeDocument/2006/relationships/hyperlink" Target="https://library.mededtech.ru/rest/documents/vydelvrs/#paragraph_0ssu6f" TargetMode="External"/><Relationship Id="rId47" Type="http://schemas.openxmlformats.org/officeDocument/2006/relationships/hyperlink" Target="https://library.mededtech.ru/rest/documents/4293738228/" TargetMode="External"/><Relationship Id="rId48" Type="http://schemas.openxmlformats.org/officeDocument/2006/relationships/hyperlink" Target="https://library.mededtech.ru/rest/documents/4293738228/#list_item_gbv2j9" TargetMode="External"/><Relationship Id="rId49" Type="http://schemas.openxmlformats.org/officeDocument/2006/relationships/hyperlink" Target="https://library.mededtech.ru/rest/documents/vydelvrs/#paragraph_7f4r9i" TargetMode="External"/><Relationship Id="rId50" Type="http://schemas.openxmlformats.org/officeDocument/2006/relationships/hyperlink" Target="https://library.mededtech.ru/rest/documents/4293738228/#list_item_pk6au7" TargetMode="External"/><Relationship Id="rId51" Type="http://schemas.openxmlformats.org/officeDocument/2006/relationships/hyperlink" Target="https://library.mededtech.ru/rest/documents/4293738228/#list_item_e9u2n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